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82791559" name="01a04713-184b-7337-b947-92ab9051b15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6418047" name="01a04713-184b-7337-b947-92ab9051b15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25363909" name="01a0471d-b30a-7e8d-b191-a21feb242bb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6311665" name="01a0471d-b30a-7e8d-b191-a21feb242bbb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43994458" name="01a0473a-ff69-748c-ad64-09dbd6d0cdb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6061850" name="01a0473a-ff69-748c-ad64-09dbd6d0cdb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05106726" name="01a0473b-20a3-70dc-8a53-d0f1c7cf221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2578968" name="01a0473b-20a3-70dc-8a53-d0f1c7cf221d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82845572" name="01a0473c-21ee-717c-b77c-7cbd7c00548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8288512" name="01a0473c-21ee-717c-b77c-7cbd7c00548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77002822" name="01a0473c-3726-76b8-8f7c-000f11e02f7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10154814" name="01a0473c-3726-76b8-8f7c-000f11e02f7f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UG- DG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41434595" name="01a0473e-d52a-731c-a7c7-0cbc1ffc8ad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7312157" name="01a0473e-d52a-731c-a7c7-0cbc1ffc8adb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19385346" name="01a0473e-f527-7df1-8690-8b919c656bb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3819613" name="01a0473e-f527-7df1-8690-8b919c656bbe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Garage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Türblatt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Türblatt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3831078" name="01a0473f-b7a5-7185-a8d2-db8d4831545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5495752" name="01a0473f-b7a5-7185-a8d2-db8d4831545f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2120664" name="01a0473f-d333-7871-9d0a-feeb3d3878f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2265813" name="01a0473f-d333-7871-9d0a-feeb3d3878f2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Balkonbrüstung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Geländer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Geländer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01823835" name="01a04746-5749-7df2-9d3f-8a5e4d9576a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4425868" name="01a04746-5749-7df2-9d3f-8a5e4d9576a9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76669318" name="01a04746-753a-7d0c-bc7b-5b3a03f0af1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8023817" name="01a04746-753a-7d0c-bc7b-5b3a03f0af16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Schönenbach 7A, 9422 Thal</w:t>
          </w:r>
        </w:p>
        <w:p>
          <w:pPr>
            <w:spacing w:before="0" w:after="0"/>
          </w:pPr>
          <w:r>
            <w:t>1174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